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4066590" name="019eab09-8791-7c4c-8c37-288c0ac424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402542" name="019eab09-8791-7c4c-8c37-288c0ac424d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2560067" name="019eab15-b2f5-7aae-a5fb-a1e44c84a8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832470" name="019eab15-b2f5-7aae-a5fb-a1e44c84a8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9076816" name="019eab2d-a0f8-7a10-81b8-7e151a441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305503" name="019eab2d-a0f8-7a10-81b8-7e151a4418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Wohnzimmer/ 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832365" name="019eab0a-8804-7e02-a19e-07158af74b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050698" name="019eab0a-8804-7e02-a19e-07158af74b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9044413" name="019eab15-0cba-7bd8-8986-d8ee32540c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7721886" name="019eab15-0cba-7bd8-8986-d8ee32540c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1170597" name="019eab1f-ac1e-7812-b8d0-c2723b03f5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7795866" name="019eab1f-ac1e-7812-b8d0-c2723b03f5e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68575652" name="019eab2e-5f12-7d75-92ba-27cec83dc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994305" name="019eab2e-5f12-7d75-92ba-27cec83dcbd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Wohnzimmer/ 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3889266" name="019eab0c-8ec2-78c2-9929-6c4eef0f2f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740870" name="019eab0c-8ec2-78c2-9929-6c4eef0f2f5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0122765" name="019eab16-2f63-7e0a-8041-1e516c1fd8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928034" name="019eab16-2f63-7e0a-8041-1e516c1fd83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0980919" name="019eab20-823b-7408-9127-19fd5da3d5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318093" name="019eab20-823b-7408-9127-19fd5da3d5c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3838163" name="019eab2f-6971-71c4-ae6b-f9efcdabc8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894948" name="019eab2f-6971-71c4-ae6b-f9efcdabc8f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9247308" name="019eab14-043b-70cb-8fe4-587b45d5fa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607429" name="019eab14-043b-70cb-8fe4-587b45d5fa2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69055954" name="019eab30-0290-7bb9-ab4c-fe12445bef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435476" name="019eab30-0290-7bb9-ab4c-fe12445bef7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